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141601" w14:paraId="5DBA7155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E1DBCE" w14:textId="77777777" w:rsidR="00141601" w:rsidRDefault="00454B62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141601" w14:paraId="7A6B649B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49AC1B0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00567C9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141601" w14:paraId="12F6C300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4FF7F4E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8C38383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F9930EC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141601" w14:paraId="618E0A46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1FA394BE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 w14:paraId="5C79B9E1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2D03B0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F32BC3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49E2B3DA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91A8E23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ACB8352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41601" w14:paraId="3CB551E7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DCC574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8FCF60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7C1386B7" w14:textId="77777777"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14240974" w14:textId="77777777"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8B5B11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0E31704C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19ADD446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 w14:paraId="2FAE98B8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1313E7E8" w14:textId="77777777" w:rsidR="00141601" w:rsidRDefault="0014160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7DB472B7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0EA1C29B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EB36BFA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74425472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 w14:paraId="34ECB91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82595B2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141601" w14:paraId="0A9B50F0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865324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54308277" w14:textId="77777777" w:rsidR="00141601" w:rsidRDefault="00454B62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6409E8C5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33A9BA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8032E72" w14:textId="77777777"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D199837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9F156CB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141601" w14:paraId="64B6466D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7CBA98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0EFD8F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1223476" w14:textId="77777777"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284360B8" w14:textId="77777777" w:rsidR="00141601" w:rsidRDefault="00141601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BE2421E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20F597A" w14:textId="77777777" w:rsidR="00141601" w:rsidRDefault="00141601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51E8A2B1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 w14:paraId="4EDB0F17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8B38A" w14:textId="77777777" w:rsidR="00141601" w:rsidRDefault="00141601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BCC9D36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63B7DF8E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0083A9B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76BD14FC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 w14:paraId="7A1995F4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4DED5D3" w14:textId="77777777" w:rsidR="00141601" w:rsidRDefault="00141601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33BDCBC8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133F801D" w14:textId="77777777" w:rsidR="00141601" w:rsidRDefault="00454B6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14:paraId="0622A4D1" w14:textId="77777777" w:rsidR="00141601" w:rsidRDefault="00454B62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141601" w14:paraId="406102C6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29A9C0A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141601" w14:paraId="68B0DCAB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B44948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736C49D0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C5897AB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BF2C34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0F7964" w14:textId="77777777" w:rsidR="00141601" w:rsidRDefault="00454B62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EB0DB80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21E1A62D" w14:textId="77777777" w:rsidR="00141601" w:rsidRDefault="00141601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141601" w14:paraId="67C52F51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0E8188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8C3073" w14:textId="77777777" w:rsidR="00141601" w:rsidRDefault="00454B62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C2B70C9" w14:textId="77777777" w:rsidR="00141601" w:rsidRDefault="00141601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992B406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C111E52" w14:textId="77777777" w:rsidR="00141601" w:rsidRDefault="00141601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141601" w14:paraId="5C753FBB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B51643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23C807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1FBD9D85" w14:textId="77777777" w:rsidR="00141601" w:rsidRDefault="00141601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50BD26" w14:textId="77777777" w:rsidR="00141601" w:rsidRDefault="00454B62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141601" w14:paraId="6BC3535E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91ADC7A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88EB3E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DB588D5" w14:textId="77777777" w:rsidR="00141601" w:rsidRDefault="00454B6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84F2F03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10CB8BEA" w14:textId="77777777" w:rsidR="00141601" w:rsidRDefault="00454B62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141601" w14:paraId="32962ED7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62224D" w14:textId="77777777" w:rsidR="00141601" w:rsidRDefault="00141601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CAC634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282297C0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22478F1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5C40875F" w14:textId="77777777" w:rsidR="00141601" w:rsidRDefault="00454B62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141601" w14:paraId="240096DC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468FB417" w14:textId="77777777" w:rsidR="00141601" w:rsidRDefault="00141601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11FCA2DC" w14:textId="77777777" w:rsidR="00141601" w:rsidRDefault="00454B62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141601" w14:paraId="0A3541A3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5A82D98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5FE9F87C" w14:textId="77777777" w:rsidR="00141601" w:rsidRDefault="00141601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2DEE85D7" w14:textId="77777777" w:rsidR="00141601" w:rsidRDefault="00454B62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329145F3" w14:textId="77777777" w:rsidR="00141601" w:rsidRDefault="00454B62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141601" w14:paraId="5169FBDB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823D332" w14:textId="57F98E5C" w:rsidR="00141601" w:rsidRDefault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8A7FD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9EFE077" w14:textId="77777777" w:rsidR="00141601" w:rsidRDefault="00141601">
      <w:pPr>
        <w:rPr>
          <w:sz w:val="2"/>
        </w:rPr>
      </w:pPr>
    </w:p>
    <w:p w14:paraId="32832241" w14:textId="77777777" w:rsidR="00141601" w:rsidRDefault="00141601">
      <w:pPr>
        <w:rPr>
          <w:sz w:val="2"/>
        </w:rPr>
      </w:pPr>
    </w:p>
    <w:p w14:paraId="6BC5D61A" w14:textId="77777777" w:rsidR="00141601" w:rsidRDefault="00141601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FB39005" w14:textId="77777777" w:rsidR="00141601" w:rsidRDefault="00454B62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141601" w14:paraId="547E18BA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A8CAEF" w14:textId="77777777" w:rsidR="00141601" w:rsidRDefault="00141601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141601" w14:paraId="15C5E029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87729D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B4498BF" w14:textId="77777777"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71A4BB90" w14:textId="68996EF0"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8A7FD4" w:rsidRPr="008A7FD4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7BC7DE5" w14:textId="77777777"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75369A52" w14:textId="77777777"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14:paraId="4ACB3DB7" w14:textId="77777777"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720B6E1E" w14:textId="77777777" w:rsidR="00141601" w:rsidRDefault="00454B62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3B8C7088" w14:textId="77777777" w:rsidR="00141601" w:rsidRDefault="00454B62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141601" w14:paraId="0B338C86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33534B2" w14:textId="77777777" w:rsidR="00141601" w:rsidRDefault="00141601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141601" w14:paraId="22F33386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A2ADD2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141601" w14:paraId="0834F1F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70C542C" w14:textId="77777777" w:rsidR="00141601" w:rsidRDefault="00454B62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14:paraId="5F061A89" w14:textId="77777777" w:rsidR="00141601" w:rsidRDefault="00454B62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141601" w14:paraId="2A526414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723304F7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141601" w14:paraId="72934D3D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5D61FEB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141601" w14:paraId="63631184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8071952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141601" w14:paraId="1A472ADF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AA3CDAA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15F55C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A7294E6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C72A86" w14:textId="77777777" w:rsidR="00141601" w:rsidRDefault="00141601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BB730E4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DDB8F58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B16E7D4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C88716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FF30D04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 w14:paraId="3A38E2DA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7446D60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724D6D6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B52BD37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031A8EA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C2A1337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53008B6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ECAFEE5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CA14354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1A0A077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141601" w14:paraId="7EE4200D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3639525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E5D7F04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3DE7660" w14:textId="77777777"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8700402" w14:textId="77777777" w:rsidR="00141601" w:rsidRDefault="00454B62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C56B756" w14:textId="77777777"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5C44CC3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6C1ABAE" w14:textId="77777777" w:rsidR="00141601" w:rsidRDefault="00141601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141601" w14:paraId="15F0CCB5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AE9E04" w14:textId="2ABF70E2" w:rsidR="00141601" w:rsidRDefault="00454B62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8A7FD4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1E9F9A5" w14:textId="77777777" w:rsidR="00141601" w:rsidRDefault="00141601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141601" w14:paraId="60607000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181B0A22" w14:textId="77777777" w:rsidR="00141601" w:rsidRDefault="00454B62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141601" w14:paraId="45C64B28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EB58BEF" w14:textId="77777777" w:rsidR="00141601" w:rsidRDefault="00141601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141601" w14:paraId="7183BA56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3E16C5" w14:textId="77777777"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FC6A37" w14:textId="77777777"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141601" w14:paraId="1FEA530B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066D5" w14:textId="77777777" w:rsidR="00141601" w:rsidRDefault="00454B62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C5E14D" w14:textId="77777777" w:rsidR="00141601" w:rsidRDefault="00141601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156144B5" w14:textId="77777777" w:rsidR="00141601" w:rsidRDefault="00454B62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4F957F70" w14:textId="77777777"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3546C18E" w14:textId="77777777"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767C4491" w14:textId="77777777"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85F62AB" w14:textId="77777777" w:rsidR="00141601" w:rsidRDefault="00454B62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1E58F47E" w14:textId="77777777"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55A84C5B" w14:textId="77777777"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34861CF2" w14:textId="77777777" w:rsidR="00141601" w:rsidRDefault="00454B62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8113A3F" w14:textId="77777777" w:rsidR="00141601" w:rsidRDefault="00454B62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67F43D8E" w14:textId="77777777" w:rsidR="00141601" w:rsidRDefault="00454B62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141601" w14:paraId="6F04DF0B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09A65" w14:textId="77777777" w:rsidR="00141601" w:rsidRDefault="00454B62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FB006E3" w14:textId="77777777" w:rsidR="00141601" w:rsidRDefault="00141601"/>
        </w:tc>
      </w:tr>
      <w:tr w:rsidR="00141601" w14:paraId="40F0F64E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8EDAC1F" w14:textId="77777777" w:rsidR="00141601" w:rsidRDefault="00454B62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7725EE64" w14:textId="77777777" w:rsidR="00141601" w:rsidRDefault="00454B62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05376D4A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141601" w14:paraId="5225CD2E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686635" w14:textId="77777777"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141601" w14:paraId="39FEF41A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0F3D33F5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 w14:paraId="4F7F023E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E768D5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AD6F9F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A00219" w14:textId="77777777"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697D6307" w14:textId="77777777"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4CFD9B" w14:textId="77777777" w:rsidR="00141601" w:rsidRDefault="00454B62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14:paraId="46A9D2AA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0395CD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3096D5B4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913A87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141601" w14:paraId="0EEFF57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85DD03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687CA9C8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8A5ADD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CC97C5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E71EFB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9C68C9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6CCC8C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387CA00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A9CC6D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5B14296B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85D413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25AD73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7BF8BC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02039D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51642A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6ADC137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154282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A52DA5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50A87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01B2FC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3C5480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827C02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2D18021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E3CC05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16A52D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CB5C28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9B35D5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6D1B46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BC1FAD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3F43E38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1623AD" w14:textId="77777777" w:rsidR="00141601" w:rsidRDefault="00454B62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63511B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2B478E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650F1F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01C78A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50EA93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36E0A72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A7D12AE" w14:textId="77777777"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42661E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545C9F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7223CB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D3E908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F99EB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41C0920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7A959B" w14:textId="77777777"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CA4BD9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CCBD4B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86AAA9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4DC2A8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314F6C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1DA0B30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AF6AA1" w14:textId="77777777"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A6E51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86EC5E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26D547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D0B37A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820904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1D17975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01C6F9" w14:textId="77777777" w:rsidR="00141601" w:rsidRDefault="00141601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3B22B7" w14:textId="77777777" w:rsidR="00141601" w:rsidRDefault="00141601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F7B4E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1A3B59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63A145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EA909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141601" w14:paraId="4E0257DE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167D23" w14:textId="77777777" w:rsidR="00141601" w:rsidRDefault="00141601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52CB83F3" w14:textId="77777777" w:rsidR="00141601" w:rsidRDefault="00454B6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14:paraId="6491F21E" w14:textId="77777777" w:rsidR="00141601" w:rsidRDefault="00454B62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141601" w14:paraId="20338A79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F1B9DD" w14:textId="77777777" w:rsidR="00141601" w:rsidRDefault="00454B62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742170" w14:textId="77777777" w:rsidR="00141601" w:rsidRDefault="00454B62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141601" w14:paraId="58923D98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454140D" w14:textId="77777777" w:rsidR="00141601" w:rsidRDefault="00141601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141601" w14:paraId="457C763A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D51C842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141601" w14:paraId="626DD63A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2D0586D" w14:textId="77777777" w:rsidR="00141601" w:rsidRDefault="00454B62">
            <w:pPr>
              <w:pStyle w:val="a3"/>
              <w:spacing w:line="360" w:lineRule="auto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 구분 : 각 항목은 다음과 같이 구분하여 작성한다.</w:t>
            </w:r>
          </w:p>
          <w:p w14:paraId="1DDD20C5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14:paraId="473EF0DF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 주요물질이 향성분의 혼합물질인 경우(예, 방향제 등), 성분명에“향료”로 기재 가능</w:t>
            </w:r>
          </w:p>
          <w:p w14:paraId="54AB638B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14:paraId="4E169EBE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14:paraId="54D4B14B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14:paraId="7EA27504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 성분명 :법이나 고시에서 정하고 있는 물질명 표기. 법이나 고시에서 정하고 있지 않은 물질의 명칭은 화학물질안전원 화학물질</w:t>
            </w:r>
          </w:p>
          <w:p w14:paraId="39701470" w14:textId="77777777" w:rsidR="00141601" w:rsidRDefault="00454B62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정보처리시스템(kreach.me.go.kr)에 등재된 물질명, IUPAC(International Union of Pure and Applied Chemistry)명 또는</w:t>
            </w:r>
          </w:p>
          <w:p w14:paraId="1BCCDB71" w14:textId="77777777" w:rsidR="00141601" w:rsidRDefault="00454B62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1D0B2DDC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 배합비 : 주요물질(기능발현물질)과 보존제의 경우 영업기밀 등의 이유로 성분의 함량을 정량으로 기재하기 어려운 경우에는 최대값과 최소값의 범위로 작성 가능</w:t>
            </w:r>
          </w:p>
          <w:p w14:paraId="50EB000D" w14:textId="77777777" w:rsidR="00141601" w:rsidRDefault="00454B62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용도(기능) : 해당 성분이 제품 내에서 발현하는 기능 기재</w:t>
            </w:r>
          </w:p>
        </w:tc>
      </w:tr>
      <w:tr w:rsidR="00141601" w14:paraId="0E472493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AC0514E" w14:textId="77777777" w:rsidR="00141601" w:rsidRDefault="0014160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2EFBD5D5" w14:textId="77777777" w:rsidR="00141601" w:rsidRDefault="00454B62" w:rsidP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A52C6DC" w14:textId="77777777" w:rsidR="00141601" w:rsidRDefault="00141601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141601" w14:paraId="0B05D63D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3CD40" w14:textId="77777777"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141601" w14:paraId="1711AB9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F8884C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91B6E8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22C051" w14:textId="77777777" w:rsidR="00141601" w:rsidRDefault="0014160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38BBB2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854E17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141601" w14:paraId="7117590B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EF79AC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1B8477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B59FEC" w14:textId="77777777" w:rsidR="00141601" w:rsidRDefault="00141601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C500A4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B68099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7570526F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141601" w14:paraId="5091C5E2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7BFEA6B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90C23F" w14:textId="77777777" w:rsidR="00141601" w:rsidRDefault="00454B62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78A748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14:paraId="13B63812" w14:textId="77777777" w:rsidR="00141601" w:rsidRDefault="00454B62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141601" w14:paraId="5EF5ECA9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61438D" w14:textId="77777777" w:rsidR="00141601" w:rsidRDefault="00454B6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5692089" w14:textId="77777777" w:rsidR="00141601" w:rsidRDefault="00454B62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11F6F7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3C61B5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7D3FE2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808A6DA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6AB1BFF3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84E5B7" w14:textId="77777777" w:rsidR="00141601" w:rsidRDefault="00141601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6D5A8C" w14:textId="77777777" w:rsidR="00141601" w:rsidRDefault="00141601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378820" w14:textId="77777777" w:rsidR="00141601" w:rsidRDefault="00141601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6DF03E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FA65258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0E64C130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1DC025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0611060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36BE10E9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49B92E9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F5FCD6F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958FE88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6296DC3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34CE98A5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53FEC4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361851D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3C7032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CA8ECA7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8BAF3E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1D685F49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C2B17A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C1F96B8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2E6055C" w14:textId="77777777" w:rsidR="00141601" w:rsidRDefault="00141601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141601" w14:paraId="5B569F1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1C2439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AA67B17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CD2022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1F7539C0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219D3B" w14:textId="77777777" w:rsidR="00141601" w:rsidRDefault="00141601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99A78B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42BD416F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7184132B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E03C46" w14:textId="77777777" w:rsidR="00141601" w:rsidRDefault="00141601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141601" w14:paraId="3B154FAC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353903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67D9261E" w14:textId="77777777" w:rsidR="00141601" w:rsidRDefault="00454B62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0983AD2" w14:textId="77777777" w:rsidR="00141601" w:rsidRDefault="00454B62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141601" w14:paraId="1A602B1C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9E5AF7" w14:textId="77777777" w:rsidR="00141601" w:rsidRDefault="00454B62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5149BA2" w14:textId="77777777"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2A370E4" w14:textId="77777777"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32EA8E8" w14:textId="77777777" w:rsidR="00141601" w:rsidRDefault="00141601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0128A1A" w14:textId="77777777" w:rsidR="00141601" w:rsidRDefault="00454B62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6248B54D" w14:textId="77777777" w:rsidR="00141601" w:rsidRDefault="00454B62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141601" w14:paraId="5EAC9C47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6629401" w14:textId="77777777" w:rsidR="00141601" w:rsidRDefault="0014160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3ED4EB77" w14:textId="77777777" w:rsidR="00141601" w:rsidRDefault="00141601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095A0CE0" w14:textId="77777777" w:rsidR="00141601" w:rsidRDefault="00454B62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41601" w14:paraId="1BFE8EB6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1EF444C2" w14:textId="77777777" w:rsidR="00141601" w:rsidRDefault="00141601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141601" w14:paraId="43E8052A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FB5937E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141601" w14:paraId="06168C81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371B0588" w14:textId="77777777" w:rsidR="00141601" w:rsidRDefault="00454B62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22B0141D" w14:textId="77777777" w:rsidR="00141601" w:rsidRDefault="00454B62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580070FA" w14:textId="77777777" w:rsidR="00141601" w:rsidRDefault="00141601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3FB1BDC" w14:textId="77777777" w:rsidR="00141601" w:rsidRDefault="00454B62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14:paraId="7368961E" w14:textId="77777777" w:rsidR="00141601" w:rsidRDefault="00141601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0E53FCE1" w14:textId="77777777" w:rsidR="00141601" w:rsidRDefault="00454B62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47190081" w14:textId="77777777" w:rsidR="00141601" w:rsidRDefault="00141601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25353A9E" w14:textId="77777777" w:rsidR="00141601" w:rsidRDefault="00454B62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141601" w14:paraId="1775955C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A18E0D2" w14:textId="77777777" w:rsidR="00141601" w:rsidRDefault="00454B62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141601" w14:paraId="47BFEFC5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EF9F53" w14:textId="77777777" w:rsidR="00141601" w:rsidRDefault="00454B62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141601" w14:paraId="1D72F4F3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5E3062" w14:textId="77777777" w:rsidR="00141601" w:rsidRDefault="0014160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41601" w14:paraId="4F110228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E2BBD7B" w14:textId="77777777" w:rsidR="00141601" w:rsidRDefault="00141601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141601" w14:paraId="133C0C5E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A8C96A4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E7BF0CF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3D2303B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1912B03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92BFB49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754209F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1744C66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45A3E0B0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3AEF8E8A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141601" w14:paraId="02725947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01B32986" w14:textId="77777777" w:rsidR="00141601" w:rsidRDefault="00141601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514CB612" w14:textId="77777777" w:rsidR="00141601" w:rsidRDefault="00141601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6F1B9D2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141601" w14:paraId="20065440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D79DCE" w14:textId="77777777"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25CDDDB4" w14:textId="77777777"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BF0227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2821C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442AD476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DADA44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F43354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61E214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711C8ED2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257960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AE2ECB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45F033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556D96DA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9FF444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6AB6C8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F30E05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20B53C9B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411C82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EF95F9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5936C5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96D7B7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DE7180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42A5E148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3E2B895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D027C4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923270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676962DD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C064E4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EB6196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0B7A8E" w14:textId="77777777" w:rsidR="00141601" w:rsidRDefault="00141601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141601" w14:paraId="2B90FA77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02AADA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613C9E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35F67EB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1E227937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141601" w14:paraId="64CA8A78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E565A5" w14:textId="77777777"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4279508B" w14:textId="77777777"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13CA06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693A26BD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ED0356" w14:textId="77777777"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7DA602E8" w14:textId="77777777"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141601" w14:paraId="1C88C634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2F181A" w14:textId="77777777" w:rsidR="00141601" w:rsidRDefault="00141601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BC769D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1F1E5C" w14:textId="77777777"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37DC612D" w14:textId="77777777" w:rsidR="00141601" w:rsidRDefault="00454B62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141601" w14:paraId="0EB461BA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287DF9" w14:textId="77777777" w:rsidR="00141601" w:rsidRDefault="00454B62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75A56E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2E583CFC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A286917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4B544D27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7C20BB0A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141601" w14:paraId="14DB2E09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915D00C" w14:textId="77777777" w:rsidR="00141601" w:rsidRDefault="00141601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141601" w14:paraId="1E3A196B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781C24C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0807ABD7" w14:textId="77777777" w:rsidR="00141601" w:rsidRDefault="00454B62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2957FC7F" w14:textId="77777777" w:rsidR="00141601" w:rsidRDefault="00454B6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2F7E601E" w14:textId="77777777" w:rsidR="00141601" w:rsidRDefault="00454B62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141601" w14:paraId="26D00A89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EDF264" w14:textId="77777777" w:rsidR="00141601" w:rsidRDefault="00454B6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r>
              <w:rPr>
                <w:rFonts w:ascii="맑은 고딕" w:eastAsia="맑은 고딕" w:cs="맑은 고딕"/>
                <w:spacing w:val="-2"/>
              </w:rPr>
              <w:t xml:space="preserve"> </w:t>
            </w:r>
          </w:p>
          <w:p w14:paraId="0478BBFA" w14:textId="77777777" w:rsidR="00141601" w:rsidRDefault="00454B62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63103C3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  <w:sectPr w:rsidR="00141601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716A0915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0BEB6225" w14:textId="77777777" w:rsidR="00141601" w:rsidRDefault="00454B62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141601" w14:paraId="659093AA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6020CE20" w14:textId="77777777" w:rsidR="00141601" w:rsidRDefault="00454B62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141601" w14:paraId="530CF2FE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7DCC21" w14:textId="77777777"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141601" w14:paraId="5C45B809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2CE6B" w14:textId="77777777" w:rsidR="00141601" w:rsidRDefault="00454B6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141601" w14:paraId="33A94357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B210F3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4138C2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2B3554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A9C2F6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37191852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930A0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1B6A07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BF6AC8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704522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1ACF98FD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C6DC00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F2E083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9BECBE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D5DEC3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4E9528AA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CD397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E0BBE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5413B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439AA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4B9B229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5EFE7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14B35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F0560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DF48B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129DDB39" w14:textId="77777777">
        <w:trPr>
          <w:trHeight w:val="489"/>
        </w:trPr>
        <w:tc>
          <w:tcPr>
            <w:tcW w:w="391" w:type="dxa"/>
            <w:vAlign w:val="center"/>
          </w:tcPr>
          <w:p w14:paraId="198B714C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1586340C" w14:textId="77777777" w:rsidR="00141601" w:rsidRDefault="00454B62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887761E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5FCB3ADB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20CB3946" w14:textId="77777777">
        <w:trPr>
          <w:trHeight w:val="482"/>
        </w:trPr>
        <w:tc>
          <w:tcPr>
            <w:tcW w:w="391" w:type="dxa"/>
            <w:vAlign w:val="center"/>
          </w:tcPr>
          <w:p w14:paraId="4CEFD041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27153072" w14:textId="77777777" w:rsidR="00141601" w:rsidRDefault="00454B62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14:paraId="72F04F4A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081ECDD6" w14:textId="77777777" w:rsidR="00141601" w:rsidRDefault="00454B62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141601" w14:paraId="52E86F06" w14:textId="77777777">
        <w:trPr>
          <w:trHeight w:val="482"/>
        </w:trPr>
        <w:tc>
          <w:tcPr>
            <w:tcW w:w="391" w:type="dxa"/>
            <w:vAlign w:val="center"/>
          </w:tcPr>
          <w:p w14:paraId="2F61048D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37F8720F" w14:textId="77777777" w:rsidR="00141601" w:rsidRDefault="00454B62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13C8550" w14:textId="77777777" w:rsidR="00141601" w:rsidRDefault="00454B62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19D31C11" w14:textId="77777777" w:rsidR="00141601" w:rsidRDefault="00454B62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41601" w14:paraId="7CC4FB12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39F81185" w14:textId="77777777"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141601" w14:paraId="6E0A3EB7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E0E6FD" w14:textId="77777777" w:rsidR="00141601" w:rsidRDefault="00EC79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공연용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포그액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63440A" w14:paraId="220F9CBA" w14:textId="77777777" w:rsidTr="00CE2823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14E546" w14:textId="77777777"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EAC6C66" w14:textId="77777777"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글리세롤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C740D9" w14:textId="77777777"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14:paraId="57162D86" w14:textId="77777777" w:rsidTr="00EA3D0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C4185" w14:textId="77777777"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76A5CC4" w14:textId="77777777"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에탄올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6758FB0" w14:textId="77777777"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14:paraId="0C1B57DB" w14:textId="77777777" w:rsidTr="00B3719E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DD5EAD" w14:textId="77777777"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85C307" w14:textId="77777777"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리날로올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997B584" w14:textId="77777777"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63440A" w14:paraId="0694CF8F" w14:textId="77777777" w:rsidTr="00B54E0B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062A4E" w14:textId="77777777" w:rsidR="0063440A" w:rsidRDefault="006344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7919939" w14:textId="77777777" w:rsidR="0063440A" w:rsidRPr="00B272F3" w:rsidRDefault="0063440A" w:rsidP="0063440A">
            <w:pPr>
              <w:pStyle w:val="hstyle0"/>
              <w:spacing w:line="240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 w:rsidRPr="00B272F3">
              <w:rPr>
                <w:rFonts w:ascii="맑은 고딕" w:eastAsia="맑은 고딕" w:hAnsi="맑은 고딕" w:hint="eastAsia"/>
                <w:sz w:val="18"/>
                <w:szCs w:val="18"/>
              </w:rPr>
              <w:t>벤질알코올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7B003F7" w14:textId="77777777" w:rsidR="0063440A" w:rsidRDefault="006344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 w14:paraId="00660786" w14:textId="77777777" w:rsidTr="009F1A5B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EB569A" w14:textId="77777777" w:rsidR="00EC79D2" w:rsidRDefault="00EC79D2" w:rsidP="00EC79D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C79D2" w14:paraId="3F0CA55F" w14:textId="77777777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B4E48" w14:textId="77777777" w:rsidR="00EC79D2" w:rsidRDefault="00EC79D2" w:rsidP="00DF1E0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F371F9D" w14:textId="77777777" w:rsidR="00EC79D2" w:rsidRDefault="00EC79D2" w:rsidP="00DF1E0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C48AC5" w14:textId="77777777" w:rsidR="00EC79D2" w:rsidRDefault="00EC79D2" w:rsidP="00DF1E0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 w14:paraId="6AD15AE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10673" w14:textId="77777777" w:rsidR="00EC79D2" w:rsidRDefault="00EC79D2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C79D2" w14:paraId="15D00236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9CDD9" w14:textId="77777777"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37AEE00" w14:textId="77777777"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094CB2" w14:textId="77777777"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 w14:paraId="2CF7C8F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F19846" w14:textId="77777777"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A6B9A49" w14:textId="77777777"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0AA8BA" w14:textId="77777777"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C79D2" w14:paraId="5C7F6CB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E5FDC1" w14:textId="77777777" w:rsidR="00EC79D2" w:rsidRDefault="00EC79D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44B445" w14:textId="77777777" w:rsidR="00EC79D2" w:rsidRDefault="00EC79D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C4AF21" w14:textId="77777777" w:rsidR="00EC79D2" w:rsidRDefault="00EC79D2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1F7984C4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F86A7E" w14:paraId="22E8C8F7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70B1A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1A1AB41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33A90A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48904624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26786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AFA5792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50FE585A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74FF5237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FBDED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F8607AF" w14:textId="77777777" w:rsidR="00F86A7E" w:rsidRDefault="00F86A7E" w:rsidP="00AD2BD1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3E1B591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6CBAA906" w14:textId="77777777" w:rsidTr="00AD2BD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020052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1D2F27A" w14:textId="77777777"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34ACFE00" w14:textId="77777777"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992202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4DCAA16D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34696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2E7C8A0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1087DB0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1754FF65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9FC04A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8A0D417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F53DE9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1C78C688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D680F6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1E2AD7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25E7344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2BCAA2F0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5062D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EAAE416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CFCDD83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77CEE08F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D99B72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22D181E" w14:textId="77777777" w:rsidR="00F86A7E" w:rsidRDefault="00F86A7E" w:rsidP="00AD2BD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702F71C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0E9C4805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89C3A9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E241204" w14:textId="77777777" w:rsidR="00F86A7E" w:rsidRDefault="00F86A7E" w:rsidP="00AD2BD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D42BAC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0E43D9FF" w14:textId="77777777" w:rsidTr="00AD2BD1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8395D3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7F17875B" w14:textId="77777777" w:rsidR="00F86A7E" w:rsidRDefault="00F86A7E" w:rsidP="00AD2BD1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44B0A7BE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481FFD43" w14:textId="77777777" w:rsidR="00F86A7E" w:rsidRDefault="00F86A7E" w:rsidP="00AD2BD1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5C616197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EB944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BE6574C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EAFC02D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76C2F5B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76D190C0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E9CC27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A49B609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8D91DC8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C58696E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18261495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B1640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E8182DF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98674E2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63EF411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5AF90484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05AE5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ADBB099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912BA45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E80B6FD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4C080FB6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2F187E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FCB59C4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73F6C54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72B87DE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5434ABCD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4F9E91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5831EA1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23AED5D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9B0F1AF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66A608EA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AFC087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879A17C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D34CC7E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D95CB53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25EA8D40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B0EA14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010B86A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C7F885B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39F00B3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52E2BC02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3988E6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4459F51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DFDD65E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E15BC39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6326334C" w14:textId="77777777" w:rsidTr="00AD2BD1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5388BE" w14:textId="77777777" w:rsidR="00F86A7E" w:rsidRDefault="00F86A7E" w:rsidP="00AD2BD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22B1D012" w14:textId="77777777" w:rsidR="00F86A7E" w:rsidRDefault="00F86A7E" w:rsidP="00AD2BD1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A87FD5C" w14:textId="77777777" w:rsidR="00F86A7E" w:rsidRDefault="00F86A7E" w:rsidP="00AD2BD1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E0F7C73" w14:textId="77777777" w:rsidR="00F86A7E" w:rsidRDefault="00F86A7E" w:rsidP="00AD2BD1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86A7E" w14:paraId="5C4F2DF9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ADDA0" w14:textId="77777777"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96515FF" w14:textId="77777777" w:rsidR="00F86A7E" w:rsidRDefault="00F86A7E" w:rsidP="00AD2BD1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09AD6E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0804BE15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A3A191" w14:textId="77777777"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47A1808" w14:textId="77777777"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AF8DB61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5E3C22F1" w14:textId="77777777" w:rsidTr="00AD2BD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CD4B1" w14:textId="77777777"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6785275" w14:textId="77777777"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002945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2E84EB50" w14:textId="77777777" w:rsidTr="00AD2BD1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56073" w14:textId="77777777" w:rsidR="00F86A7E" w:rsidRDefault="00F86A7E" w:rsidP="00AD2BD1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20102" w14:textId="77777777" w:rsidR="00F86A7E" w:rsidRDefault="00F86A7E" w:rsidP="00AD2BD1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6C6A" w14:textId="77777777" w:rsidR="00F86A7E" w:rsidRDefault="00F86A7E" w:rsidP="00AD2BD1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86A7E" w14:paraId="7EB9167D" w14:textId="77777777" w:rsidTr="00AD2BD1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42D83" w14:textId="77777777" w:rsidR="00F86A7E" w:rsidRDefault="00F86A7E" w:rsidP="00AD2BD1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1E92BF14" w14:textId="77777777" w:rsidR="00F86A7E" w:rsidRDefault="00F86A7E" w:rsidP="00AD2BD1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1DA0AA68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37B607F6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141601" w14:paraId="3636EA82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C3A56" w14:textId="77777777"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141601" w14:paraId="3A94C3EC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CF3AF7" w14:textId="77777777" w:rsidR="00141601" w:rsidRDefault="00454B62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160958" w14:textId="77777777" w:rsidR="00141601" w:rsidRDefault="00454B6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71594D" w14:textId="77777777"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4F7B9AD7" w14:textId="77777777"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53F008F7" w14:textId="77777777" w:rsidR="00141601" w:rsidRDefault="00454B62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141601" w14:paraId="52B0BBB8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2D068E" w14:textId="77777777" w:rsidR="00141601" w:rsidRDefault="00141601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615CE9" w14:textId="77777777" w:rsidR="00141601" w:rsidRDefault="00454B62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C364311" w14:textId="77777777" w:rsidR="00141601" w:rsidRDefault="00454B62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B7B6B8" w14:textId="77777777"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6AE99EFC" w14:textId="77777777"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1F852A33" w14:textId="77777777" w:rsidR="00141601" w:rsidRDefault="00454B62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141601" w14:paraId="2FD30490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1E6FD6" w14:textId="77777777"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14:paraId="67B55775" w14:textId="77777777" w:rsidR="00141601" w:rsidRDefault="00454B62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14:paraId="32E900DE" w14:textId="77777777" w:rsidR="00141601" w:rsidRDefault="00454B62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141601" w14:paraId="6531A7D9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62DFD4" w14:textId="77777777" w:rsidR="00141601" w:rsidRDefault="00454B62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141601" w14:paraId="791BDD02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0115E3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DB16813" w14:textId="77777777"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9F28D19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3689FAEA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FA8944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270D323" w14:textId="77777777"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D60D2F5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3D21432D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6BAADD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4B86C18B" w14:textId="77777777"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BBBC27F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567D316B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1AE24D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2686C5A" w14:textId="77777777"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14:paraId="5B11A45E" w14:textId="77777777"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EDB84A9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12114C63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DB089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2CA495E" w14:textId="77777777"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56D6D92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2CFBB5AA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AC3D58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A2878" w14:textId="77777777"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1EAF52B8" w14:textId="77777777" w:rsidR="00141601" w:rsidRDefault="00454B62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52F7D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559EF18D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74F9C6" w14:textId="77777777" w:rsidR="00141601" w:rsidRDefault="00454B62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141601" w14:paraId="0F76A3E5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59925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101FF" w14:textId="77777777"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0CE68083" w14:textId="77777777"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CD226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39B18F22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A427D" w14:textId="77777777" w:rsidR="00141601" w:rsidRDefault="00454B62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58C07" w14:textId="77777777" w:rsidR="00141601" w:rsidRDefault="00454B62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42E9C17C" w14:textId="77777777" w:rsidR="00141601" w:rsidRDefault="00454B62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07CD4" w14:textId="77777777" w:rsidR="00141601" w:rsidRDefault="00454B62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41601" w14:paraId="2C175647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CCD514" w14:textId="77777777" w:rsidR="00141601" w:rsidRDefault="00454B62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141601" w14:paraId="10143EC4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55BEEF" w14:textId="77777777" w:rsidR="00141601" w:rsidRDefault="0014160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8A81D5" w14:textId="77777777" w:rsidR="00141601" w:rsidRDefault="00141601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A3AC42" w14:textId="77777777"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141601" w14:paraId="40AD5224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8900F" w14:textId="77777777"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7B8BC2" w14:textId="77777777" w:rsidR="00141601" w:rsidRDefault="00454B62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5434FF8D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103CA136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0101580F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2B9BD6D9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148DFA6F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25CD2AC3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p w14:paraId="4AEE4009" w14:textId="77777777" w:rsidR="00141601" w:rsidRDefault="00454B62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311B7C83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  <w:sectPr w:rsidR="00141601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06848AA8" w14:textId="77777777" w:rsidR="00141601" w:rsidRDefault="00141601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141601" w14:paraId="02C4E18B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C7F313" w14:textId="77777777" w:rsidR="00141601" w:rsidRDefault="00454B62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141601" w14:paraId="56C84E5F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0D4977" w14:textId="77777777" w:rsidR="00141601" w:rsidRDefault="00141601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141601" w14:paraId="584DE6D9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7371D2" w14:textId="77777777" w:rsidR="00141601" w:rsidRDefault="00141601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30E260ED" w14:textId="77777777" w:rsidR="00141601" w:rsidRDefault="00454B62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7AD438E" w14:textId="77777777" w:rsidR="00141601" w:rsidRDefault="00141601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D058829" w14:textId="77777777"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14:paraId="6845642F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921505E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1E14F234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249C7661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217637A3" w14:textId="77777777" w:rsidR="00141601" w:rsidRDefault="0014160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4F413E3B" w14:textId="77777777"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14FD4B5B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5440A771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4F647B88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5CE3F64F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306D0FBD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630193BC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4E8D777A" w14:textId="77777777"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42D578B" w14:textId="77777777"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A842943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3B2FF144" w14:textId="77777777"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9479658" w14:textId="77777777" w:rsidR="00141601" w:rsidRDefault="00454B62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0A5F833E" w14:textId="77777777" w:rsidR="00141601" w:rsidRDefault="00454B6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14:paraId="0D3A89C3" w14:textId="77777777" w:rsidR="00141601" w:rsidRDefault="00141601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9C3C613" w14:textId="77777777"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06927E47" w14:textId="77777777" w:rsidR="00141601" w:rsidRDefault="00454B62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3D032630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3CDCC259" w14:textId="77777777" w:rsidR="00141601" w:rsidRDefault="00454B62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7C18B209" w14:textId="77777777" w:rsidR="00141601" w:rsidRDefault="00141601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A72FE13" w14:textId="77777777" w:rsidR="00141601" w:rsidRDefault="00454B62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14:paraId="088A1405" w14:textId="77777777" w:rsidR="00141601" w:rsidRDefault="0014160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42EB39F" w14:textId="77777777" w:rsidR="00141601" w:rsidRDefault="00454B62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7EADB040" w14:textId="77777777" w:rsidR="00141601" w:rsidRDefault="00141601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84F911E" w14:textId="77777777" w:rsidR="00141601" w:rsidRDefault="00454B62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4F7F0E21" w14:textId="77777777" w:rsidR="00141601" w:rsidRDefault="00141601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141601" w14:paraId="284E1701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9DEB06" w14:textId="77777777" w:rsidR="00141601" w:rsidRDefault="00454B62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56D54253" w14:textId="77777777" w:rsidR="00141601" w:rsidRDefault="00454B62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141601" w14:paraId="14293901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E5E5680" w14:textId="77777777" w:rsidR="00141601" w:rsidRDefault="00454B62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141601" w14:paraId="3C94CF35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0C7CA04D" w14:textId="77777777" w:rsidR="00141601" w:rsidRDefault="00454B62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241E61A5" w14:textId="77777777" w:rsidR="00141601" w:rsidRDefault="00141601">
            <w:pPr>
              <w:pStyle w:val="a3"/>
            </w:pPr>
          </w:p>
        </w:tc>
      </w:tr>
      <w:tr w:rsidR="00141601" w14:paraId="66417233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3DDFD0C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141601" w14:paraId="27A18F3B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77C6FB3F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141601" w14:paraId="6C525898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7C00A146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3F37E846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5ED6AA5B" w14:textId="77777777" w:rsidR="00141601" w:rsidRDefault="00141601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141601" w14:paraId="3FC07B83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1DC2DF" w14:textId="77777777" w:rsidR="00141601" w:rsidRDefault="00454B62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6C99E08" w14:textId="77777777" w:rsidR="00141601" w:rsidRDefault="00454B62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141601" w14:paraId="77E2590D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4F2BED" w14:textId="77777777" w:rsidR="00141601" w:rsidRDefault="00454B62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6550D0C" w14:textId="77777777" w:rsidR="00141601" w:rsidRDefault="00454B62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41601" w14:paraId="54903EF8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7F43CE" w14:textId="77777777" w:rsidR="00141601" w:rsidRDefault="00454B62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A5907E2" w14:textId="77777777" w:rsidR="00141601" w:rsidRDefault="00454B62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141601" w14:paraId="45664330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3CCC9014" w14:textId="77777777" w:rsidR="00141601" w:rsidRDefault="00141601">
            <w:pPr>
              <w:pStyle w:val="xl66"/>
              <w:jc w:val="left"/>
              <w:rPr>
                <w:sz w:val="10"/>
                <w:szCs w:val="10"/>
              </w:rPr>
            </w:pPr>
          </w:p>
          <w:p w14:paraId="0EC01CE5" w14:textId="77777777" w:rsidR="00141601" w:rsidRDefault="00454B6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B21378F" w14:textId="77777777" w:rsidR="00141601" w:rsidRDefault="00454B62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445D55E5" w14:textId="77777777" w:rsidR="00141601" w:rsidRDefault="00454B62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4BB5103A" w14:textId="77777777" w:rsidR="00141601" w:rsidRDefault="00141601">
            <w:pPr>
              <w:pStyle w:val="xl66"/>
              <w:jc w:val="left"/>
              <w:rPr>
                <w:sz w:val="30"/>
                <w:szCs w:val="30"/>
              </w:rPr>
            </w:pPr>
          </w:p>
          <w:p w14:paraId="7C3C5955" w14:textId="77777777" w:rsidR="00141601" w:rsidRDefault="00454B62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23C1109" w14:textId="77777777" w:rsidR="00141601" w:rsidRDefault="00141601">
            <w:pPr>
              <w:pStyle w:val="a3"/>
            </w:pPr>
          </w:p>
        </w:tc>
      </w:tr>
      <w:tr w:rsidR="00141601" w14:paraId="7ED506ED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2C55C3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E3050F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60DF4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922CFF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141601" w14:paraId="451EC2E0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77BF90" w14:textId="77777777" w:rsidR="00141601" w:rsidRDefault="00454B62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FCCEC2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949AFA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0A52FF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141601" w14:paraId="66757C6B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26D4BB" w14:textId="77777777"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BBDD1B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1E201E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C2C111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141601" w14:paraId="0930D87F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4330D81" w14:textId="77777777"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599F8A2" w14:textId="77777777" w:rsidR="00141601" w:rsidRDefault="00141601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E458D6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141601" w14:paraId="6FE763CA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EE2FF1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B2060C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9EB780" w14:textId="77777777" w:rsidR="00141601" w:rsidRDefault="00454B6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F28BBC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141601" w14:paraId="06CBED3F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EC3AF0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9DDB15" w14:textId="77777777" w:rsidR="00141601" w:rsidRDefault="00454B62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EAA2ED" w14:textId="77777777" w:rsidR="00141601" w:rsidRDefault="00454B62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791FF7" w14:textId="77777777" w:rsidR="00141601" w:rsidRDefault="00454B62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141601" w14:paraId="1CF55C35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58594B4C" w14:textId="77777777" w:rsidR="00141601" w:rsidRDefault="00141601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4AA9266" w14:textId="77777777" w:rsidR="00141601" w:rsidRDefault="00141601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BF538E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0BDF2D22" w14:textId="77777777" w:rsidR="00141601" w:rsidRDefault="00141601"/>
    <w:p w14:paraId="0BD31698" w14:textId="77777777" w:rsidR="00141601" w:rsidRDefault="00141601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141601" w14:paraId="5E2B0D37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3C168343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6B6641A" w14:textId="77777777" w:rsidR="00141601" w:rsidRDefault="00454B6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41601" w14:paraId="22FD477C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4A6D3AB" w14:textId="77777777" w:rsidR="00141601" w:rsidRDefault="00454B6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F13150B" w14:textId="77777777" w:rsidR="00141601" w:rsidRDefault="00454B6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1B439B" w14:textId="77777777" w:rsidR="00141601" w:rsidRDefault="00454B6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41601" w14:paraId="5C049F14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AC2009" w14:textId="77777777" w:rsidR="00141601" w:rsidRDefault="00454B62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55D7C2" w14:textId="77777777" w:rsidR="00141601" w:rsidRDefault="00454B62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742E2D3" w14:textId="77777777" w:rsidR="00141601" w:rsidRDefault="00454B62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141601" w14:paraId="529A3FC2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57A7CB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CCF54F" w14:textId="77777777" w:rsidR="00141601" w:rsidRDefault="00454B62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EB9404" w14:textId="77777777" w:rsidR="00141601" w:rsidRDefault="00454B62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141601" w14:paraId="1A630C55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28CDB4F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0C61367" w14:textId="77777777" w:rsidR="00141601" w:rsidRDefault="00141601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E34EFA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059C7A1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14:paraId="2F4C3A3D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141601" w14:paraId="41DB259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4DCC802" w14:textId="77777777"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F1D83C" w14:textId="77777777" w:rsidR="00141601" w:rsidRDefault="00454B6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0131AA" w14:textId="77777777" w:rsidR="00141601" w:rsidRDefault="00454B62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41601" w14:paraId="020FD86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3EF698" w14:textId="77777777" w:rsidR="00141601" w:rsidRDefault="00141601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86D0AC" w14:textId="77777777" w:rsidR="00141601" w:rsidRDefault="00454B62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00642D" w14:textId="77777777" w:rsidR="00141601" w:rsidRDefault="00454B6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141601" w14:paraId="4B561E6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4EDE141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4E73B6E" w14:textId="77777777" w:rsidR="00141601" w:rsidRDefault="00141601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DFBA02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14:paraId="02EFD0C5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4528DA93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141601" w14:paraId="6A397E8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D966EE" w14:textId="77777777"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4E888F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BD9B674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141601" w14:paraId="57219DE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B884D2" w14:textId="77777777" w:rsidR="00141601" w:rsidRDefault="00141601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CC3C76" w14:textId="77777777"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386257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141601" w14:paraId="1657EB4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B2F817" w14:textId="77777777"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E4500A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4DF66A1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0970DD8C" w14:textId="77777777" w:rsidR="00141601" w:rsidRDefault="00454B62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EFFA08" w14:textId="77777777" w:rsidR="00141601" w:rsidRDefault="00454B62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141601" w14:paraId="2AFC804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5E92176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BB58795" w14:textId="77777777"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1F1F32" w14:textId="77777777" w:rsidR="00141601" w:rsidRDefault="00454B62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141601" w14:paraId="153FEADC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D11535" w14:textId="77777777" w:rsidR="00141601" w:rsidRDefault="00454B62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2752B0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9C323C" w14:textId="77777777" w:rsidR="00141601" w:rsidRDefault="00454B62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141601" w14:paraId="291E799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21C333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4A6E18" w14:textId="77777777" w:rsidR="00141601" w:rsidRDefault="00454B62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6E5E24" w14:textId="77777777" w:rsidR="00141601" w:rsidRDefault="00454B62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141601" w14:paraId="2D07716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12BB95A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727235" w14:textId="77777777" w:rsidR="00141601" w:rsidRDefault="00454B62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944428" w14:textId="77777777" w:rsidR="00141601" w:rsidRDefault="00454B62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141601" w14:paraId="3E29446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19618BE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463FFDD3" w14:textId="77777777" w:rsidR="00141601" w:rsidRDefault="00141601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F96876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141601" w14:paraId="2F63BBE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3296A2" w14:textId="77777777" w:rsidR="00141601" w:rsidRDefault="00454B6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3FC9B5EB" w14:textId="77777777" w:rsidR="00141601" w:rsidRDefault="00454B62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54D5E2" w14:textId="77777777" w:rsidR="00141601" w:rsidRDefault="00454B62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9E0CF4" w14:textId="77777777" w:rsidR="00141601" w:rsidRDefault="00454B62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141601" w14:paraId="63EE372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02CE098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B0DFDD" w14:textId="77777777" w:rsidR="00141601" w:rsidRDefault="00454B62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89076A" w14:textId="77777777" w:rsidR="00141601" w:rsidRDefault="00454B62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 w14:paraId="5E8EEA9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4C70EF0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2394EE5F" w14:textId="77777777" w:rsidR="00141601" w:rsidRDefault="00141601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897C8B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6C7BA5A7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141601" w14:paraId="1D8B1CD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CB2EBA" w14:textId="77777777"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CC570F" w14:textId="77777777" w:rsidR="00141601" w:rsidRDefault="00454B62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34AAD9" w14:textId="77777777" w:rsidR="00141601" w:rsidRDefault="00454B62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41601" w14:paraId="728A070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CDE9EC0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37D1780" w14:textId="77777777" w:rsidR="00141601" w:rsidRDefault="00454B6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FB44C4" w14:textId="77777777" w:rsidR="00141601" w:rsidRDefault="00454B6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41601" w14:paraId="4111390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3D03F1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3CD1164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D20DED5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141601" w14:paraId="2BBCB63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CC52BAA" w14:textId="77777777" w:rsidR="00141601" w:rsidRDefault="0014160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328F119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B62BD8" w14:textId="77777777" w:rsidR="00141601" w:rsidRDefault="00454B6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141601" w14:paraId="57CD119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A63C8A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16D193A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6DAE86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141601" w14:paraId="16ABC9E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2794B4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680C3F7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4EA96E5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141601" w14:paraId="764CD93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6E50CE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E1EC228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0B51C5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141601" w14:paraId="77FE2D7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360D56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DAA8DE9" w14:textId="77777777" w:rsidR="00141601" w:rsidRDefault="00454B62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12EC40" w14:textId="77777777" w:rsidR="00141601" w:rsidRDefault="00454B62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141601" w14:paraId="40C8DE2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D22FC61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390075" w14:textId="77777777" w:rsidR="00141601" w:rsidRDefault="00454B62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0FD38603" w14:textId="77777777" w:rsidR="00141601" w:rsidRDefault="00141601"/>
        </w:tc>
      </w:tr>
      <w:tr w:rsidR="00141601" w14:paraId="14DEBF2F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FF7FCA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D671BB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D5C477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141601" w14:paraId="0BF4F4A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591929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26FE61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3F9A9D4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 w14:paraId="273EC99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5A347C" w14:textId="77777777" w:rsidR="00141601" w:rsidRDefault="00141601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9C4B05" w14:textId="77777777" w:rsidR="00141601" w:rsidRDefault="00141601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F6CDB7" w14:textId="77777777" w:rsidR="00141601" w:rsidRDefault="00454B62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141601" w14:paraId="38DBC03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C84CBF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34F947" w14:textId="77777777" w:rsidR="00141601" w:rsidRDefault="00454B6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C4BF3FA" w14:textId="77777777"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41601" w14:paraId="0927414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1691A19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1B2C6B" w14:textId="77777777" w:rsidR="00141601" w:rsidRDefault="00454B6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83B798" w14:textId="77777777" w:rsidR="00141601" w:rsidRDefault="00454B6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141601" w14:paraId="252E5E5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00DCD9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253B50" w14:textId="77777777" w:rsidR="00141601" w:rsidRDefault="00454B62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6134AB" w14:textId="77777777"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141601" w14:paraId="0DE6F32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EE5D764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285027A" w14:textId="77777777" w:rsidR="00141601" w:rsidRDefault="00454B62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3BCD291" w14:textId="77777777" w:rsidR="00141601" w:rsidRDefault="00454B62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141601" w14:paraId="6E9E6EE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09BC0F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807672" w14:textId="77777777" w:rsidR="00141601" w:rsidRDefault="00141601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4CDBF1" w14:textId="77777777" w:rsidR="00141601" w:rsidRDefault="00454B62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141601" w14:paraId="69F159B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12C47A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086DB0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64CBF5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141601" w14:paraId="4768529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0C5211" w14:textId="77777777"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B54F09" w14:textId="77777777" w:rsidR="00141601" w:rsidRDefault="00454B62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A5E5AA" w14:textId="77777777" w:rsidR="00141601" w:rsidRDefault="00454B62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141601" w14:paraId="6C90FB7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8366985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A7AB8EF" w14:textId="77777777" w:rsidR="00141601" w:rsidRDefault="00454B62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1156358" w14:textId="77777777" w:rsidR="00141601" w:rsidRDefault="00454B62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141601" w14:paraId="1B13EF6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110CC00E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3130A43E" w14:textId="77777777" w:rsidR="00141601" w:rsidRDefault="00454B62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3219991E" w14:textId="77777777" w:rsidR="00141601" w:rsidRDefault="00454B62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141601" w14:paraId="2032F31E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D37A7C" w14:textId="77777777" w:rsidR="00141601" w:rsidRDefault="00454B62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0ED8DD" w14:textId="77777777" w:rsidR="00141601" w:rsidRDefault="00454B6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A26CC2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141601" w14:paraId="4FC8DD38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5DA598EB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4E8531A" w14:textId="77777777" w:rsidR="00141601" w:rsidRDefault="00454B62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141601" w14:paraId="3B99E3B9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7DB7FD6" w14:textId="77777777" w:rsidR="00141601" w:rsidRDefault="00454B62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AC4346B" w14:textId="77777777" w:rsidR="00141601" w:rsidRDefault="00454B62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1BDA7F" w14:textId="77777777" w:rsidR="00141601" w:rsidRDefault="00454B62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141601" w14:paraId="06CA6A2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C202C8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F16C93" w14:textId="77777777"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DF2CE7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141601" w14:paraId="59042ED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57BBB4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6C8B831" w14:textId="77777777"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4EF46F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141601" w14:paraId="1654AB8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8623A9" w14:textId="77777777" w:rsidR="00141601" w:rsidRDefault="00454B62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12C24C" w14:textId="77777777"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B47E0E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141601" w14:paraId="1B900C23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44A4EB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977AD86" w14:textId="77777777" w:rsidR="00141601" w:rsidRDefault="00454B62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F48EBEF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141601" w14:paraId="69CB6A0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2E6C2B" w14:textId="77777777" w:rsidR="00141601" w:rsidRDefault="00454B62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F84BBF" w14:textId="77777777" w:rsidR="00141601" w:rsidRDefault="00454B62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7E929D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141601" w14:paraId="39A84CB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AF8E85" w14:textId="77777777" w:rsidR="00141601" w:rsidRDefault="00454B62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FB6772" w14:textId="77777777" w:rsidR="00141601" w:rsidRDefault="00454B62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BC662B" w14:textId="77777777" w:rsidR="00141601" w:rsidRDefault="00454B62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141601" w14:paraId="01B4CD4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8942B87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56971C" w14:textId="77777777" w:rsidR="00141601" w:rsidRDefault="00454B6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FEFE870" w14:textId="77777777" w:rsidR="00141601" w:rsidRDefault="00454B6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141601" w14:paraId="762E764C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0350128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7A0A83" w14:textId="77777777" w:rsidR="00141601" w:rsidRDefault="00454B62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F23029" w14:textId="77777777" w:rsidR="00141601" w:rsidRDefault="00454B62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141601" w14:paraId="0B7A1F92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7D46E7" w14:textId="77777777" w:rsidR="00141601" w:rsidRDefault="00141601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4161184" w14:textId="77777777" w:rsidR="00141601" w:rsidRDefault="00454B62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DAAC9B2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2C089C37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15DA8B2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611D8FC6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46219A56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14:paraId="122AB54E" w14:textId="77777777" w:rsidR="00141601" w:rsidRDefault="00454B62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141601" w14:paraId="55E128AE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719DA49" w14:textId="77777777" w:rsidR="00141601" w:rsidRDefault="00454B62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80FD7" w14:textId="77777777" w:rsidR="00141601" w:rsidRDefault="00454B62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E48578" w14:textId="77777777" w:rsidR="00141601" w:rsidRDefault="00454B62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141601" w14:paraId="07D4956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E27E1E" w14:textId="77777777" w:rsidR="00141601" w:rsidRDefault="00454B62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0D15BF" w14:textId="77777777" w:rsidR="00141601" w:rsidRDefault="00454B6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0819DA" w14:textId="77777777" w:rsidR="00141601" w:rsidRDefault="00454B62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141601" w14:paraId="118B91A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73E4F7" w14:textId="77777777" w:rsidR="00141601" w:rsidRDefault="00141601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6237DB8" w14:textId="77777777" w:rsidR="00141601" w:rsidRDefault="00141601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9AD935" w14:textId="77777777" w:rsidR="00141601" w:rsidRDefault="00454B62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141601" w14:paraId="786B3A26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25EC35A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787922D1" w14:textId="77777777" w:rsidR="00141601" w:rsidRDefault="00454B62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39A4EF" w14:textId="77777777" w:rsidR="00141601" w:rsidRDefault="00454B62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794C26" w14:textId="77777777" w:rsidR="00141601" w:rsidRDefault="00454B62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141601" w14:paraId="4C0B6197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A2B6D2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14C693C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6DFF8F" w14:textId="77777777"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F1E5D8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141601" w14:paraId="5BB329E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BABBAB0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25F42A" w14:textId="77777777"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14BD68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141601" w14:paraId="52F5B7B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5C5F90" w14:textId="77777777" w:rsidR="00141601" w:rsidRDefault="00454B62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9CAD176" w14:textId="77777777" w:rsidR="00141601" w:rsidRDefault="00454B62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4D24D8B" w14:textId="77777777" w:rsidR="00141601" w:rsidRDefault="00454B62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141601" w14:paraId="028DC3B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96E398" w14:textId="77777777" w:rsidR="00141601" w:rsidRDefault="00141601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2A60374" w14:textId="77777777" w:rsidR="00141601" w:rsidRDefault="00141601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5DF4CB0" w14:textId="77777777" w:rsidR="00141601" w:rsidRDefault="00454B62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141601" w14:paraId="4E17023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39A4423" w14:textId="77777777" w:rsidR="00141601" w:rsidRDefault="00454B6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2034A17A" w14:textId="77777777" w:rsidR="00141601" w:rsidRDefault="00454B62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2376A0" w14:textId="77777777" w:rsidR="00141601" w:rsidRDefault="00454B62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8A9F88" w14:textId="77777777" w:rsidR="00141601" w:rsidRDefault="00454B62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141601" w14:paraId="5011CFB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3BCE1B4" w14:textId="77777777" w:rsidR="00141601" w:rsidRDefault="00141601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602B9B8B" w14:textId="77777777" w:rsidR="00141601" w:rsidRDefault="00141601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3FB0595" w14:textId="77777777" w:rsidR="00141601" w:rsidRDefault="00454B62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141601" w14:paraId="05C436A3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5659735F" w14:textId="77777777" w:rsidR="00141601" w:rsidRDefault="00454B6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40ABD496" w14:textId="77777777" w:rsidR="00141601" w:rsidRDefault="00454B62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B074680" w14:textId="77777777" w:rsidR="00141601" w:rsidRDefault="00454B62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286556" w14:textId="77777777" w:rsidR="00141601" w:rsidRDefault="00454B62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5370CD01" w14:textId="77777777" w:rsidR="00141601" w:rsidRDefault="00454B62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141601" w14:paraId="2D2AC42C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7570C5" w14:textId="77777777" w:rsidR="00141601" w:rsidRDefault="00454B62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9740225" w14:textId="77777777" w:rsidR="00141601" w:rsidRDefault="00454B62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12831159" w14:textId="77777777" w:rsidR="00F86A7E" w:rsidRDefault="00F86A7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141601" w14:paraId="6612D24A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93D36E2" w14:textId="77777777" w:rsidR="00141601" w:rsidRDefault="00454B6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6F54BE" w14:textId="77777777" w:rsidR="00141601" w:rsidRDefault="00454B62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141601" w14:paraId="375FF98C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1A55D8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5C2E10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141601" w14:paraId="5B1CCA7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7F5529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6F3A50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141601" w14:paraId="43100DD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A90AC18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2705A3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141601" w14:paraId="7348084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9F0B458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24384B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141601" w14:paraId="13A324E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7329F3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1D0DB2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141601" w14:paraId="127A094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4CB9771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7DCEF9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141601" w14:paraId="5D34357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C325C2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F8C876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141601" w14:paraId="067D326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F4F4E5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63D206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141601" w14:paraId="72CB06C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038DEF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F68CE9B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141601" w14:paraId="3A8C75A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CF9425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37354E4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141601" w14:paraId="28EAEB7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89BAA4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CA09E7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141601" w14:paraId="15647D7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756FFBA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9D6CD2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141601" w14:paraId="25333D3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2F365F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45AE0E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141601" w14:paraId="39D2EAF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C0DADF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6998011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141601" w14:paraId="59F7872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8CB096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5F66C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141601" w14:paraId="1B08990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8081A31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E1806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141601" w14:paraId="25967C2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E3B407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7E4E81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141601" w14:paraId="022ABC0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260DCF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EC7AAA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141601" w14:paraId="359EC33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C7B2996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F73450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141601" w14:paraId="32C7209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B4133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52C11B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141601" w14:paraId="6C3149F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3B3840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E9A37A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141601" w14:paraId="4C16481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EEC5D2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27DB57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141601" w14:paraId="408F854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DD93A29" w14:textId="77777777"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98DE28" w14:textId="77777777"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141601" w14:paraId="7F6EBE1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CF84849" w14:textId="77777777"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BF9F668" w14:textId="77777777" w:rsidR="00141601" w:rsidRDefault="00454B62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141601" w14:paraId="27567D9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6801934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53C26D" w14:textId="77777777" w:rsidR="00141601" w:rsidRDefault="00454B62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3C1D6B04" w14:textId="77777777" w:rsidR="00141601" w:rsidRDefault="00141601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4F9F4BC6" w14:textId="77777777" w:rsidR="00141601" w:rsidRDefault="00141601">
            <w:pPr>
              <w:rPr>
                <w:sz w:val="2"/>
              </w:rPr>
            </w:pPr>
          </w:p>
        </w:tc>
      </w:tr>
    </w:tbl>
    <w:p w14:paraId="5CB48C45" w14:textId="77777777" w:rsidR="00141601" w:rsidRDefault="00141601">
      <w:pPr>
        <w:rPr>
          <w:szCs w:val="20"/>
        </w:rPr>
      </w:pPr>
    </w:p>
    <w:sectPr w:rsidR="00141601" w:rsidSect="00141601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2E32" w14:textId="77777777" w:rsidR="00141601" w:rsidRDefault="00141601" w:rsidP="00141601">
      <w:r>
        <w:separator/>
      </w:r>
    </w:p>
  </w:endnote>
  <w:endnote w:type="continuationSeparator" w:id="0">
    <w:p w14:paraId="5E1F4807" w14:textId="77777777" w:rsidR="00141601" w:rsidRDefault="00141601" w:rsidP="00141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2FF9B" w14:textId="77777777" w:rsidR="00141601" w:rsidRDefault="00454B62">
    <w:pPr>
      <w:pStyle w:val="31"/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8A7FD4">
      <w:fldChar w:fldCharType="begin"/>
    </w:r>
    <w:r w:rsidR="008A7FD4">
      <w:instrText xml:space="preserve"> FILENAME   \* MERGEFORMAT </w:instrText>
    </w:r>
    <w:r w:rsidR="008A7FD4">
      <w:fldChar w:fldCharType="separate"/>
    </w:r>
    <w:r>
      <w:rPr>
        <w:i/>
        <w:noProof/>
      </w:rPr>
      <w:t>34.KOTITI시험연구원_안전기준적합확인신청서_공연용 포그액_rev.03</w:t>
    </w:r>
    <w:r w:rsidR="008A7FD4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42D39" w14:textId="77777777" w:rsidR="00591B78" w:rsidRPr="00591B78" w:rsidRDefault="00591B78" w:rsidP="00591B7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62D6D" w14:textId="77777777" w:rsidR="00141601" w:rsidRDefault="00141601" w:rsidP="00141601">
      <w:r>
        <w:separator/>
      </w:r>
    </w:p>
  </w:footnote>
  <w:footnote w:type="continuationSeparator" w:id="0">
    <w:p w14:paraId="73837B93" w14:textId="77777777" w:rsidR="00141601" w:rsidRDefault="00141601" w:rsidP="00141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950DD" w14:textId="77777777" w:rsidR="00141601" w:rsidRDefault="00454B62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046B2A60" wp14:editId="1E454805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1601"/>
    <w:rsid w:val="00024EDE"/>
    <w:rsid w:val="000E3C04"/>
    <w:rsid w:val="00135889"/>
    <w:rsid w:val="00141601"/>
    <w:rsid w:val="001446B0"/>
    <w:rsid w:val="002C137D"/>
    <w:rsid w:val="00356965"/>
    <w:rsid w:val="00426089"/>
    <w:rsid w:val="00454B62"/>
    <w:rsid w:val="00591B78"/>
    <w:rsid w:val="0063440A"/>
    <w:rsid w:val="008A7FD4"/>
    <w:rsid w:val="009F1A5B"/>
    <w:rsid w:val="00A630A8"/>
    <w:rsid w:val="00B272F3"/>
    <w:rsid w:val="00E878CD"/>
    <w:rsid w:val="00EC79D2"/>
    <w:rsid w:val="00F86A7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131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141601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141601"/>
  </w:style>
  <w:style w:type="paragraph" w:customStyle="1" w:styleId="11">
    <w:name w:val="바닥글1"/>
    <w:basedOn w:val="a"/>
    <w:link w:val="Char0"/>
    <w:uiPriority w:val="99"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141601"/>
  </w:style>
  <w:style w:type="character" w:customStyle="1" w:styleId="12">
    <w:name w:val="하이퍼링크1"/>
    <w:uiPriority w:val="99"/>
    <w:unhideWhenUsed/>
    <w:rsid w:val="00141601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141601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141601"/>
    <w:rPr>
      <w:vertAlign w:val="superscript"/>
    </w:rPr>
  </w:style>
  <w:style w:type="paragraph" w:customStyle="1" w:styleId="a3">
    <w:name w:val="바탕글"/>
    <w:qFormat/>
    <w:rsid w:val="00141601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141601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141601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14160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141601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141601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141601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141601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141601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14160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141601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141601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141601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14160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141601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141601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141601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141601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141601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141601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14160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141601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141601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141601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141601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141601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141601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141601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141601"/>
    <w:rPr>
      <w:color w:val="0000FF"/>
      <w:u w:val="single"/>
    </w:rPr>
  </w:style>
  <w:style w:type="paragraph" w:customStyle="1" w:styleId="hstyle0">
    <w:name w:val="hstyle0"/>
    <w:basedOn w:val="a"/>
    <w:rsid w:val="00141601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141601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141601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141601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141601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141601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141601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14160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customStyle="1" w:styleId="4">
    <w:name w:val="머리글4"/>
    <w:basedOn w:val="a"/>
    <w:link w:val="Char30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4"/>
    <w:uiPriority w:val="99"/>
    <w:semiHidden/>
    <w:rsid w:val="00141601"/>
    <w:rPr>
      <w:kern w:val="2"/>
      <w:szCs w:val="22"/>
    </w:rPr>
  </w:style>
  <w:style w:type="paragraph" w:customStyle="1" w:styleId="40">
    <w:name w:val="바닥글4"/>
    <w:basedOn w:val="a"/>
    <w:link w:val="Char31"/>
    <w:uiPriority w:val="99"/>
    <w:semiHidden/>
    <w:unhideWhenUsed/>
    <w:rsid w:val="00141601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40"/>
    <w:uiPriority w:val="99"/>
    <w:semiHidden/>
    <w:rsid w:val="00141601"/>
    <w:rPr>
      <w:kern w:val="2"/>
      <w:szCs w:val="22"/>
    </w:rPr>
  </w:style>
  <w:style w:type="paragraph" w:styleId="af4">
    <w:name w:val="header"/>
    <w:basedOn w:val="a"/>
    <w:link w:val="Char4"/>
    <w:uiPriority w:val="99"/>
    <w:semiHidden/>
    <w:unhideWhenUsed/>
    <w:locked/>
    <w:rsid w:val="00454B6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4"/>
    <w:basedOn w:val="a0"/>
    <w:link w:val="af4"/>
    <w:uiPriority w:val="99"/>
    <w:semiHidden/>
    <w:rsid w:val="00454B62"/>
    <w:rPr>
      <w:kern w:val="2"/>
      <w:szCs w:val="22"/>
    </w:rPr>
  </w:style>
  <w:style w:type="paragraph" w:styleId="af5">
    <w:name w:val="footer"/>
    <w:basedOn w:val="a"/>
    <w:link w:val="Char40"/>
    <w:uiPriority w:val="99"/>
    <w:semiHidden/>
    <w:unhideWhenUsed/>
    <w:locked/>
    <w:rsid w:val="00454B62"/>
    <w:pPr>
      <w:tabs>
        <w:tab w:val="center" w:pos="4513"/>
        <w:tab w:val="right" w:pos="9026"/>
      </w:tabs>
      <w:snapToGrid w:val="0"/>
    </w:pPr>
  </w:style>
  <w:style w:type="character" w:customStyle="1" w:styleId="Char40">
    <w:name w:val="바닥글 Char4"/>
    <w:basedOn w:val="a0"/>
    <w:link w:val="af5"/>
    <w:uiPriority w:val="99"/>
    <w:semiHidden/>
    <w:rsid w:val="00454B62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1839</Words>
  <Characters>10485</Characters>
  <Application>Microsoft Office Word</Application>
  <DocSecurity>0</DocSecurity>
  <Lines>87</Lines>
  <Paragraphs>24</Paragraphs>
  <ScaleCrop>false</ScaleCrop>
  <LinksUpToDate>false</LinksUpToDate>
  <CharactersWithSpaces>12300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2024-11-27T01:49:00Z</dcterms:created>
  <dcterms:modified xsi:type="dcterms:W3CDTF">2025-10-24T00:16:00Z</dcterms:modified>
  <cp:version>1000.0100.01</cp:version>
</cp:coreProperties>
</file>